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>Name: _____________________________________________</w:t>
      </w:r>
    </w:p>
    <w:p>
      <w:pPr>
        <w:pStyle w:val="Heading1"/>
        <w:spacing w:line="240" w:lineRule="auto" w:before="0" w:after="240"/>
        <w:jc w:val="center"/>
      </w:pPr>
      <w:r>
        <w:rPr>
          <w:rFonts w:ascii="Aptos Display" w:hAnsi="Aptos Display"/>
        </w:rPr>
        <w:t>Lab 5-2 SQL Conditional Filters - Answer Sheet</w:t>
      </w:r>
    </w:p>
    <w:p>
      <w:pPr>
        <w:pStyle w:val="Heading1"/>
        <w:spacing w:line="240" w:lineRule="auto" w:after="240"/>
        <w:jc w:val="left"/>
      </w:pPr>
      <w:r>
        <w:rPr>
          <w:rFonts w:ascii="Aptos Display" w:hAnsi="Aptos Display"/>
        </w:rPr>
        <w:t>Questions</w:t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1.</w:t>
      </w:r>
      <w:r>
        <w:rPr>
          <w:rFonts w:ascii="Aptos" w:hAnsi="Aptos"/>
          <w:color w:val="000000"/>
          <w:sz w:val="24"/>
        </w:rPr>
        <w:t xml:space="preserve"> Write an SQL query in R using sqldf to display all customers who are in the Gold membership level.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2.</w:t>
      </w:r>
      <w:r>
        <w:rPr>
          <w:rFonts w:ascii="Aptos" w:hAnsi="Aptos"/>
          <w:color w:val="000000"/>
          <w:sz w:val="24"/>
        </w:rPr>
        <w:t xml:space="preserve"> Find all customers who are older than 35 years and display their first name, last name, and age.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3.</w:t>
      </w:r>
      <w:r>
        <w:rPr>
          <w:rFonts w:ascii="Aptos" w:hAnsi="Aptos"/>
          <w:color w:val="000000"/>
          <w:sz w:val="24"/>
        </w:rPr>
        <w:t xml:space="preserve"> Retrieve all customers who live in either New York, Chicago, or Seattle using an OR condition.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4.</w:t>
      </w:r>
      <w:r>
        <w:rPr>
          <w:rFonts w:ascii="Aptos" w:hAnsi="Aptos"/>
          <w:color w:val="000000"/>
          <w:sz w:val="24"/>
        </w:rPr>
        <w:t xml:space="preserve"> Write a query to find customers whose account balance is greater than $150.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5.</w:t>
      </w:r>
      <w:r>
        <w:rPr>
          <w:rFonts w:ascii="Aptos" w:hAnsi="Aptos"/>
          <w:color w:val="000000"/>
          <w:sz w:val="24"/>
        </w:rPr>
        <w:t xml:space="preserve"> Identify all customers who are NOT Silver members.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6.</w:t>
      </w:r>
      <w:r>
        <w:rPr>
          <w:rFonts w:ascii="Aptos" w:hAnsi="Aptos"/>
          <w:color w:val="000000"/>
          <w:sz w:val="24"/>
        </w:rPr>
        <w:t xml:space="preserve"> Use a WHERE clause to list customers who subscribed to the newsletter (TRUE).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7.</w:t>
      </w:r>
      <w:r>
        <w:rPr>
          <w:rFonts w:ascii="Aptos" w:hAnsi="Aptos"/>
          <w:color w:val="000000"/>
          <w:sz w:val="24"/>
        </w:rPr>
        <w:t xml:space="preserve"> Find customers who are younger than 40 AND have an account balance greater than $100.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8.</w:t>
      </w:r>
      <w:r>
        <w:rPr>
          <w:rFonts w:ascii="Aptos" w:hAnsi="Aptos"/>
          <w:color w:val="000000"/>
          <w:sz w:val="24"/>
        </w:rPr>
        <w:t xml:space="preserve"> Write a query to find customers whose first name starts with the letter "J".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9.</w:t>
      </w:r>
      <w:r>
        <w:rPr>
          <w:rFonts w:ascii="Aptos" w:hAnsi="Aptos"/>
          <w:color w:val="000000"/>
          <w:sz w:val="24"/>
        </w:rPr>
        <w:t xml:space="preserve"> Retrieve customers whose last name contains the letter "a" anywhere in the name.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10.</w:t>
      </w:r>
      <w:r>
        <w:rPr>
          <w:rFonts w:ascii="Aptos" w:hAnsi="Aptos"/>
          <w:color w:val="000000"/>
          <w:sz w:val="24"/>
        </w:rPr>
        <w:t xml:space="preserve"> Find customers who are in Platinum membership AND live in Texas (TX or Austin city).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11.</w:t>
      </w:r>
      <w:r>
        <w:rPr>
          <w:rFonts w:ascii="Aptos" w:hAnsi="Aptos"/>
          <w:color w:val="000000"/>
          <w:sz w:val="24"/>
        </w:rPr>
        <w:t xml:space="preserve"> Write a query to find customers who have a last purchase date after May 1, 2023.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12.</w:t>
      </w:r>
      <w:r>
        <w:rPr>
          <w:rFonts w:ascii="Aptos" w:hAnsi="Aptos"/>
          <w:color w:val="000000"/>
          <w:sz w:val="24"/>
        </w:rPr>
        <w:t xml:space="preserve"> Identify customers who are either Gold members OR have account balance greater than $200.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13.</w:t>
      </w:r>
      <w:r>
        <w:rPr>
          <w:rFonts w:ascii="Aptos" w:hAnsi="Aptos"/>
          <w:color w:val="000000"/>
          <w:sz w:val="24"/>
        </w:rPr>
        <w:t xml:space="preserve"> Find all customers who are NOT newsletter subscribers AND have account balance under $100.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14.</w:t>
      </w:r>
      <w:r>
        <w:rPr>
          <w:rFonts w:ascii="Aptos" w:hAnsi="Aptos"/>
          <w:color w:val="000000"/>
          <w:sz w:val="24"/>
        </w:rPr>
        <w:t xml:space="preserve"> Write a query that returns customers who are between ages 30 and 45 inclusive.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15.</w:t>
      </w:r>
      <w:r>
        <w:rPr>
          <w:rFonts w:ascii="Aptos" w:hAnsi="Aptos"/>
          <w:color w:val="000000"/>
          <w:sz w:val="24"/>
        </w:rPr>
        <w:t xml:space="preserve"> Create a query that finds customers who live in California, Florida, or Arizona AND are Silver or Gold members.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/>
    <w:r>
      <w:rPr>
        <w:rFonts w:ascii="Aptos" w:hAnsi="Aptos"/>
        <w:color w:val="44546A"/>
        <w:sz w:val="18"/>
      </w:rPr>
      <w:t xml:space="preserve">Page </w:t>
    </w:r>
    <w:r>
      <w:rPr>
        <w:rFonts w:ascii="Aptos" w:hAnsi="Aptos"/>
        <w:color w:val="44546A"/>
        <w:sz w:val="18"/>
      </w:rPr>
      <w:fldChar w:fldCharType="begin"/>
      <w:instrText xml:space="preserve">PAGE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/>
    <w:r>
      <w:rPr>
        <w:rFonts w:ascii="Aptos" w:hAnsi="Aptos"/>
        <w:color w:val="44546A"/>
        <w:sz w:val="18"/>
      </w:rPr>
      <w:t>Questions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5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hAnsi="Aptos" w:eastAsia="Aptos" w:cs="Aptos"/>
      <w:b w:val="0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i/>
      <w:iCs/>
      <w:color w:val="2F5496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 w:cs="Aptos Display"/>
      <w:b/>
      <w:color w:val="000000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line="240" w:lineRule="auto"/>
    </w:pPr>
    <w:rPr>
      <w:rFonts w:asciiTheme="majorHAnsi" w:eastAsiaTheme="majorEastAsia" w:hAnsiTheme="majorHAnsi" w:cstheme="majorBidi" w:ascii="Aptos" w:hAnsi="Aptos" w:eastAsia="Aptos" w:cs="Aptos"/>
      <w:b w:val="0"/>
      <w:i/>
      <w:iCs/>
      <w:color w:val="00000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line="240" w:lineRule="auto"/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24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 w:line="240" w:lineRule="auto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spacing w:line="240" w:lineRule="auto"/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spacing w:line="240" w:lineRule="auto"/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spacing w:line="240" w:lineRule="auto"/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line="240" w:lineRule="auto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line="240" w:lineRule="auto"/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spacing w:line="240" w:lineRule="auto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line="240" w:lineRule="auto"/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spacing w:line="240" w:lineRule="auto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spacing w:line="240" w:lineRule="auto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 w:line="240" w:lineRule="auto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 w:line="240" w:lineRule="auto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 w:line="240" w:lineRule="auto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line="240" w:lineRule="auto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spacing w:line="240" w:lineRule="auto"/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category/>
</cp:coreProperties>
</file>